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B7F63" w14:textId="7592B342" w:rsidR="0093092C" w:rsidRPr="0099653E" w:rsidRDefault="00000000" w:rsidP="0093092C">
      <w:pPr>
        <w:pStyle w:val="Bezmezer"/>
        <w:spacing w:after="240" w:line="276" w:lineRule="auto"/>
        <w:jc w:val="center"/>
        <w:rPr>
          <w:rFonts w:ascii="Calibri" w:hAnsi="Calibri" w:cs="Calibri"/>
          <w:b/>
          <w:bCs/>
          <w:sz w:val="40"/>
          <w:szCs w:val="40"/>
        </w:rPr>
      </w:pPr>
      <w:proofErr w:type="spellStart"/>
      <w:r w:rsidRPr="0099653E">
        <w:rPr>
          <w:rFonts w:ascii="Calibri" w:hAnsi="Calibri" w:cs="Calibri"/>
          <w:b/>
          <w:bCs/>
          <w:sz w:val="40"/>
          <w:szCs w:val="40"/>
        </w:rPr>
        <w:t>Odraedir</w:t>
      </w:r>
      <w:proofErr w:type="spellEnd"/>
    </w:p>
    <w:p w14:paraId="4601EEE8" w14:textId="7B4D02DC" w:rsidR="00B348C6" w:rsidRPr="0099653E" w:rsidRDefault="00B348C6" w:rsidP="00B348C6">
      <w:pPr>
        <w:pStyle w:val="Bezmezer"/>
        <w:spacing w:after="240"/>
        <w:rPr>
          <w:rFonts w:ascii="Calibri" w:hAnsi="Calibri" w:cs="Calibri"/>
          <w:b/>
          <w:bCs/>
          <w:sz w:val="24"/>
          <w:szCs w:val="24"/>
          <w:lang w:val="cs-CZ"/>
        </w:rPr>
      </w:pPr>
      <w:r w:rsidRPr="0099653E">
        <w:rPr>
          <w:rFonts w:ascii="Calibri" w:hAnsi="Calibri" w:cs="Calibri"/>
          <w:b/>
          <w:bCs/>
          <w:sz w:val="24"/>
          <w:szCs w:val="24"/>
        </w:rPr>
        <w:t>Contact:</w:t>
      </w:r>
      <w:r w:rsidRPr="0099653E">
        <w:rPr>
          <w:rFonts w:ascii="Calibri" w:hAnsi="Calibri" w:cs="Calibri"/>
          <w:b/>
          <w:bCs/>
          <w:sz w:val="24"/>
          <w:szCs w:val="24"/>
          <w:lang w:val="cs-CZ"/>
        </w:rPr>
        <w:br/>
      </w:r>
      <w:r w:rsidRPr="0099653E">
        <w:rPr>
          <w:rFonts w:ascii="Calibri" w:hAnsi="Calibri" w:cs="Calibri"/>
          <w:b/>
          <w:bCs/>
          <w:sz w:val="24"/>
          <w:szCs w:val="24"/>
        </w:rPr>
        <w:t>Petr Matouš</w:t>
      </w:r>
      <w:r w:rsidRPr="0099653E">
        <w:rPr>
          <w:rFonts w:ascii="Calibri" w:hAnsi="Calibri" w:cs="Calibri"/>
          <w:b/>
          <w:bCs/>
          <w:sz w:val="24"/>
          <w:szCs w:val="24"/>
          <w:lang w:val="cs-CZ"/>
        </w:rPr>
        <w:br/>
        <w:t>P</w:t>
      </w:r>
      <w:r w:rsidRPr="0099653E">
        <w:rPr>
          <w:rFonts w:ascii="Calibri" w:hAnsi="Calibri" w:cs="Calibri"/>
          <w:b/>
          <w:bCs/>
          <w:sz w:val="24"/>
          <w:szCs w:val="24"/>
        </w:rPr>
        <w:t xml:space="preserve">hone: </w:t>
      </w:r>
      <w:r w:rsidRPr="0099653E">
        <w:rPr>
          <w:rFonts w:ascii="Calibri" w:hAnsi="Calibri" w:cs="Calibri"/>
          <w:b/>
          <w:bCs/>
          <w:sz w:val="24"/>
          <w:szCs w:val="24"/>
          <w:lang w:val="cs-CZ"/>
        </w:rPr>
        <w:t xml:space="preserve">+420 </w:t>
      </w:r>
      <w:r w:rsidRPr="0099653E">
        <w:rPr>
          <w:rFonts w:ascii="Calibri" w:hAnsi="Calibri" w:cs="Calibri"/>
          <w:b/>
          <w:bCs/>
          <w:sz w:val="24"/>
          <w:szCs w:val="24"/>
        </w:rPr>
        <w:t>702 094 673</w:t>
      </w:r>
      <w:r w:rsidRPr="0099653E">
        <w:rPr>
          <w:rFonts w:ascii="Calibri" w:hAnsi="Calibri" w:cs="Calibri"/>
          <w:b/>
          <w:bCs/>
          <w:sz w:val="24"/>
          <w:szCs w:val="24"/>
          <w:lang w:val="cs-CZ"/>
        </w:rPr>
        <w:br/>
        <w:t>E-</w:t>
      </w:r>
      <w:r w:rsidRPr="0099653E">
        <w:rPr>
          <w:rFonts w:ascii="Calibri" w:hAnsi="Calibri" w:cs="Calibri"/>
          <w:b/>
          <w:bCs/>
          <w:sz w:val="24"/>
          <w:szCs w:val="24"/>
        </w:rPr>
        <w:t>mail: odraedir@gmail.com</w:t>
      </w:r>
    </w:p>
    <w:p w14:paraId="371718EC" w14:textId="77777777" w:rsidR="00B348C6" w:rsidRPr="0099653E" w:rsidRDefault="00B348C6" w:rsidP="00B348C6">
      <w:pPr>
        <w:pStyle w:val="Bezmezer"/>
        <w:spacing w:after="240" w:line="276" w:lineRule="auto"/>
        <w:rPr>
          <w:rFonts w:ascii="Calibri" w:hAnsi="Calibri" w:cs="Calibri"/>
          <w:b/>
          <w:bCs/>
          <w:sz w:val="24"/>
          <w:szCs w:val="24"/>
        </w:rPr>
      </w:pPr>
    </w:p>
    <w:p w14:paraId="76698580" w14:textId="6D0E97B8" w:rsidR="0062654E" w:rsidRPr="0099653E" w:rsidRDefault="00000000" w:rsidP="0093092C">
      <w:pPr>
        <w:rPr>
          <w:rFonts w:ascii="Calibri" w:hAnsi="Calibri" w:cs="Calibri"/>
          <w:color w:val="000000" w:themeColor="text1"/>
        </w:rPr>
      </w:pPr>
      <w:proofErr w:type="spellStart"/>
      <w:r w:rsidRPr="0099653E">
        <w:rPr>
          <w:rFonts w:ascii="Calibri" w:hAnsi="Calibri" w:cs="Calibri"/>
        </w:rPr>
        <w:t>Odraedir</w:t>
      </w:r>
      <w:proofErr w:type="spellEnd"/>
      <w:r w:rsidRPr="0099653E">
        <w:rPr>
          <w:rFonts w:ascii="Calibri" w:hAnsi="Calibri" w:cs="Calibri"/>
        </w:rPr>
        <w:t xml:space="preserve"> is a Prague-based pagan metal band formed in the fall of 2009. Although it operates with a traditional setup of 2 guitars, bass, drums, and vocals, the music is spiced up with various folk instruments such as violins, bagpipes, and flutes. </w:t>
      </w:r>
      <w:proofErr w:type="spellStart"/>
      <w:r w:rsidRPr="0099653E">
        <w:rPr>
          <w:rFonts w:ascii="Calibri" w:hAnsi="Calibri" w:cs="Calibri"/>
        </w:rPr>
        <w:t>Odraedir</w:t>
      </w:r>
      <w:proofErr w:type="spellEnd"/>
      <w:r w:rsidRPr="0099653E">
        <w:rPr>
          <w:rFonts w:ascii="Calibri" w:hAnsi="Calibri" w:cs="Calibri"/>
        </w:rPr>
        <w:t xml:space="preserve"> is known for their presence on the scene </w:t>
      </w:r>
      <w:r w:rsidRPr="0099653E">
        <w:rPr>
          <w:rFonts w:ascii="Calibri" w:hAnsi="Calibri" w:cs="Calibri"/>
          <w:color w:val="000000" w:themeColor="text1"/>
        </w:rPr>
        <w:t xml:space="preserve">across the entire country. In </w:t>
      </w:r>
      <w:r w:rsidRPr="0099653E">
        <w:rPr>
          <w:rFonts w:ascii="Calibri" w:hAnsi="Calibri" w:cs="Calibri"/>
        </w:rPr>
        <w:t>October 2023, the band released their second full-length album titled "Vengeance"</w:t>
      </w:r>
      <w:r w:rsidR="00AF0D63" w:rsidRPr="0099653E">
        <w:rPr>
          <w:rFonts w:ascii="Calibri" w:hAnsi="Calibri" w:cs="Calibri"/>
        </w:rPr>
        <w:t>,</w:t>
      </w:r>
      <w:r w:rsidRPr="0099653E">
        <w:rPr>
          <w:rFonts w:ascii="Calibri" w:hAnsi="Calibri" w:cs="Calibri"/>
        </w:rPr>
        <w:t xml:space="preserve"> </w:t>
      </w:r>
      <w:r w:rsidR="00AF0D63" w:rsidRPr="0099653E">
        <w:rPr>
          <w:rFonts w:ascii="Calibri" w:hAnsi="Calibri" w:cs="Calibri"/>
        </w:rPr>
        <w:t>which</w:t>
      </w:r>
      <w:r w:rsidRPr="0099653E">
        <w:rPr>
          <w:rFonts w:ascii="Calibri" w:hAnsi="Calibri" w:cs="Calibri"/>
        </w:rPr>
        <w:t xml:space="preserve"> they presented at club events and festivals in the Czech Republic and abroad. The album emphasizes quality production, which highlights the composition and </w:t>
      </w:r>
      <w:r w:rsidRPr="0099653E">
        <w:rPr>
          <w:rFonts w:ascii="Calibri" w:hAnsi="Calibri" w:cs="Calibri"/>
          <w:color w:val="000000" w:themeColor="text1"/>
        </w:rPr>
        <w:t xml:space="preserve">arrangement of each </w:t>
      </w:r>
      <w:r w:rsidR="00466D82" w:rsidRPr="0099653E">
        <w:rPr>
          <w:rFonts w:ascii="Calibri" w:hAnsi="Calibri" w:cs="Calibri"/>
          <w:color w:val="000000" w:themeColor="text1"/>
        </w:rPr>
        <w:t>song</w:t>
      </w:r>
      <w:r w:rsidRPr="0099653E">
        <w:rPr>
          <w:rFonts w:ascii="Calibri" w:hAnsi="Calibri" w:cs="Calibri"/>
          <w:color w:val="000000" w:themeColor="text1"/>
        </w:rPr>
        <w:t xml:space="preserve">, </w:t>
      </w:r>
      <w:proofErr w:type="gramStart"/>
      <w:r w:rsidRPr="0099653E">
        <w:rPr>
          <w:rFonts w:ascii="Calibri" w:hAnsi="Calibri" w:cs="Calibri"/>
          <w:color w:val="000000" w:themeColor="text1"/>
        </w:rPr>
        <w:t>and also</w:t>
      </w:r>
      <w:proofErr w:type="gramEnd"/>
      <w:r w:rsidRPr="0099653E">
        <w:rPr>
          <w:rFonts w:ascii="Calibri" w:hAnsi="Calibri" w:cs="Calibri"/>
          <w:color w:val="000000" w:themeColor="text1"/>
        </w:rPr>
        <w:t xml:space="preserve"> captivates with a </w:t>
      </w:r>
      <w:r w:rsidR="00466D82" w:rsidRPr="0099653E">
        <w:rPr>
          <w:rFonts w:ascii="Calibri" w:hAnsi="Calibri" w:cs="Calibri"/>
          <w:color w:val="000000" w:themeColor="text1"/>
        </w:rPr>
        <w:t>powerful</w:t>
      </w:r>
      <w:r w:rsidRPr="0099653E">
        <w:rPr>
          <w:rFonts w:ascii="Calibri" w:hAnsi="Calibri" w:cs="Calibri"/>
          <w:color w:val="000000" w:themeColor="text1"/>
        </w:rPr>
        <w:t xml:space="preserve"> combination of epic choruses and melodic death metal riffs enriched with </w:t>
      </w:r>
      <w:r w:rsidR="004D24C3" w:rsidRPr="0099653E">
        <w:rPr>
          <w:rFonts w:ascii="Calibri" w:hAnsi="Calibri" w:cs="Calibri"/>
          <w:color w:val="000000" w:themeColor="text1"/>
        </w:rPr>
        <w:t xml:space="preserve">some </w:t>
      </w:r>
      <w:r w:rsidRPr="0099653E">
        <w:rPr>
          <w:rFonts w:ascii="Calibri" w:hAnsi="Calibri" w:cs="Calibri"/>
          <w:color w:val="000000" w:themeColor="text1"/>
        </w:rPr>
        <w:t xml:space="preserve">unconventional elements </w:t>
      </w:r>
      <w:r w:rsidR="00466D82" w:rsidRPr="0099653E">
        <w:rPr>
          <w:rFonts w:ascii="Calibri" w:hAnsi="Calibri" w:cs="Calibri"/>
          <w:color w:val="000000" w:themeColor="text1"/>
        </w:rPr>
        <w:t>of</w:t>
      </w:r>
      <w:r w:rsidRPr="0099653E">
        <w:rPr>
          <w:rFonts w:ascii="Calibri" w:hAnsi="Calibri" w:cs="Calibri"/>
          <w:color w:val="000000" w:themeColor="text1"/>
        </w:rPr>
        <w:t xml:space="preserve"> pagan metal. </w:t>
      </w:r>
      <w:r w:rsidR="00AF0D63" w:rsidRPr="0099653E">
        <w:rPr>
          <w:rFonts w:ascii="Calibri" w:hAnsi="Calibri" w:cs="Calibri"/>
          <w:color w:val="000000" w:themeColor="text1"/>
        </w:rPr>
        <w:t xml:space="preserve">The Vengeance was followed by EP Abyss which was released at the end of 2025. Besides two reworked songs, the EP presents the longest and the most complex title song Abyss. Interestingly, the song features five singers, which gives the song an exceptional sound and the </w:t>
      </w:r>
      <w:r w:rsidR="00AF2597" w:rsidRPr="0099653E">
        <w:rPr>
          <w:rFonts w:ascii="Calibri" w:hAnsi="Calibri" w:cs="Calibri"/>
          <w:color w:val="000000" w:themeColor="text1"/>
        </w:rPr>
        <w:t>listener is better immersed in the narrative, especially when watching the lyrics video, through which the band brings stories from Norse mythology closer.</w:t>
      </w:r>
    </w:p>
    <w:p w14:paraId="51079643" w14:textId="77777777" w:rsidR="0093092C" w:rsidRPr="0099653E" w:rsidRDefault="0093092C" w:rsidP="0093092C">
      <w:pPr>
        <w:rPr>
          <w:rFonts w:ascii="Calibri" w:hAnsi="Calibri" w:cs="Calibri"/>
          <w:sz w:val="40"/>
          <w:szCs w:val="40"/>
        </w:rPr>
      </w:pPr>
    </w:p>
    <w:p w14:paraId="493376DC" w14:textId="2C239FF5" w:rsidR="0062654E" w:rsidRPr="0099653E" w:rsidRDefault="00000000" w:rsidP="0093092C">
      <w:pPr>
        <w:rPr>
          <w:rFonts w:ascii="Calibri" w:hAnsi="Calibri" w:cs="Calibri"/>
        </w:rPr>
      </w:pPr>
      <w:r w:rsidRPr="0099653E">
        <w:rPr>
          <w:rFonts w:ascii="Calibri" w:hAnsi="Calibri" w:cs="Calibri"/>
        </w:rPr>
        <w:t>Lyric</w:t>
      </w:r>
      <w:r w:rsidR="005205C9" w:rsidRPr="0099653E">
        <w:rPr>
          <w:rFonts w:ascii="Calibri" w:hAnsi="Calibri" w:cs="Calibri"/>
        </w:rPr>
        <w:t>s</w:t>
      </w:r>
      <w:r w:rsidRPr="0099653E">
        <w:rPr>
          <w:rFonts w:ascii="Calibri" w:hAnsi="Calibri" w:cs="Calibri"/>
        </w:rPr>
        <w:t xml:space="preserve"> videos:</w:t>
      </w:r>
    </w:p>
    <w:p w14:paraId="73D7D089" w14:textId="77777777" w:rsidR="0099653E" w:rsidRPr="0099653E" w:rsidRDefault="0099653E" w:rsidP="0099653E">
      <w:pPr>
        <w:rPr>
          <w:rFonts w:ascii="Calibri" w:hAnsi="Calibri" w:cs="Calibri"/>
        </w:rPr>
      </w:pPr>
      <w:r w:rsidRPr="0099653E">
        <w:rPr>
          <w:rFonts w:ascii="Calibri" w:hAnsi="Calibri" w:cs="Calibri"/>
        </w:rPr>
        <w:t>Abyss: youtu.be/4EIrpXOuDns</w:t>
      </w:r>
    </w:p>
    <w:p w14:paraId="396814AD" w14:textId="77777777" w:rsidR="0099653E" w:rsidRPr="0099653E" w:rsidRDefault="0099653E" w:rsidP="0099653E">
      <w:pPr>
        <w:rPr>
          <w:rFonts w:ascii="Calibri" w:hAnsi="Calibri" w:cs="Calibri"/>
        </w:rPr>
      </w:pPr>
      <w:r w:rsidRPr="0099653E">
        <w:rPr>
          <w:rFonts w:ascii="Calibri" w:hAnsi="Calibri" w:cs="Calibri"/>
        </w:rPr>
        <w:t>Cult: youtu.be/AVbZU9UsicQ</w:t>
      </w:r>
    </w:p>
    <w:p w14:paraId="68EE02E4" w14:textId="77777777" w:rsidR="0099653E" w:rsidRPr="0099653E" w:rsidRDefault="0099653E" w:rsidP="0099653E">
      <w:pPr>
        <w:rPr>
          <w:rFonts w:ascii="Calibri" w:hAnsi="Calibri" w:cs="Calibri"/>
        </w:rPr>
      </w:pPr>
      <w:r w:rsidRPr="0099653E">
        <w:rPr>
          <w:rFonts w:ascii="Calibri" w:hAnsi="Calibri" w:cs="Calibri"/>
        </w:rPr>
        <w:t xml:space="preserve">Deep Sea Slumber: </w:t>
      </w:r>
      <w:r w:rsidRPr="0099653E">
        <w:rPr>
          <w:rFonts w:ascii="Calibri" w:hAnsi="Calibri" w:cs="Calibri"/>
          <w:color w:val="000000"/>
        </w:rPr>
        <w:t>youtu.be/eL6JQZc7Uso</w:t>
      </w:r>
    </w:p>
    <w:p w14:paraId="0DF1E110" w14:textId="77777777" w:rsidR="0099653E" w:rsidRPr="0099653E" w:rsidRDefault="0099653E" w:rsidP="0099653E">
      <w:pPr>
        <w:rPr>
          <w:rFonts w:ascii="Calibri" w:hAnsi="Calibri" w:cs="Calibri"/>
        </w:rPr>
      </w:pPr>
      <w:r w:rsidRPr="0099653E">
        <w:rPr>
          <w:rFonts w:ascii="Calibri" w:hAnsi="Calibri" w:cs="Calibri"/>
        </w:rPr>
        <w:t xml:space="preserve">Hand of Justice: </w:t>
      </w:r>
      <w:r w:rsidRPr="0099653E">
        <w:rPr>
          <w:rFonts w:ascii="Calibri" w:hAnsi="Calibri" w:cs="Calibri"/>
          <w:color w:val="000000"/>
        </w:rPr>
        <w:t>youtu.be/1SSNz0YvMro?si=SF2hRjtXaXqaE31U</w:t>
      </w:r>
    </w:p>
    <w:p w14:paraId="1353DC6F" w14:textId="77777777" w:rsidR="0099653E" w:rsidRPr="0099653E" w:rsidRDefault="0099653E" w:rsidP="0099653E">
      <w:pPr>
        <w:rPr>
          <w:rFonts w:ascii="Calibri" w:hAnsi="Calibri" w:cs="Calibri"/>
        </w:rPr>
      </w:pPr>
      <w:r w:rsidRPr="0099653E">
        <w:rPr>
          <w:rFonts w:ascii="Calibri" w:hAnsi="Calibri" w:cs="Calibri"/>
        </w:rPr>
        <w:t>The Last Say: youtu.be/j7bsd4CSFoI?si=cDIQooq5N0yyi0pe</w:t>
      </w:r>
    </w:p>
    <w:p w14:paraId="1E8047DD" w14:textId="77777777" w:rsidR="0093092C" w:rsidRPr="0099653E" w:rsidRDefault="0093092C" w:rsidP="0093092C">
      <w:pPr>
        <w:rPr>
          <w:rFonts w:ascii="Calibri" w:hAnsi="Calibri" w:cs="Calibri"/>
        </w:rPr>
      </w:pPr>
    </w:p>
    <w:p w14:paraId="75EF2E3E" w14:textId="3521C855" w:rsidR="0099653E" w:rsidRPr="0099653E" w:rsidRDefault="0099653E" w:rsidP="00BA5DE6">
      <w:pPr>
        <w:rPr>
          <w:rFonts w:ascii="Calibri" w:hAnsi="Calibri" w:cs="Calibri"/>
        </w:rPr>
      </w:pPr>
      <w:r w:rsidRPr="0099653E">
        <w:rPr>
          <w:rFonts w:ascii="Calibri" w:hAnsi="Calibri" w:cs="Calibri"/>
        </w:rPr>
        <w:t>Web: odraedir.com</w:t>
      </w:r>
    </w:p>
    <w:p w14:paraId="498437F9" w14:textId="49379F83" w:rsidR="00BA5DE6" w:rsidRPr="0099653E" w:rsidRDefault="00BA5DE6" w:rsidP="00BA5DE6">
      <w:pPr>
        <w:rPr>
          <w:rFonts w:ascii="Calibri" w:hAnsi="Calibri" w:cs="Calibri"/>
        </w:rPr>
      </w:pPr>
      <w:r w:rsidRPr="0099653E">
        <w:rPr>
          <w:rFonts w:ascii="Calibri" w:hAnsi="Calibri" w:cs="Calibri"/>
        </w:rPr>
        <w:t>FB: facebook.com/</w:t>
      </w:r>
      <w:proofErr w:type="spellStart"/>
      <w:r w:rsidRPr="0099653E">
        <w:rPr>
          <w:rFonts w:ascii="Calibri" w:hAnsi="Calibri" w:cs="Calibri"/>
        </w:rPr>
        <w:t>odraedir</w:t>
      </w:r>
      <w:proofErr w:type="spellEnd"/>
    </w:p>
    <w:p w14:paraId="706421EC" w14:textId="77777777" w:rsidR="00BA5DE6" w:rsidRPr="0099653E" w:rsidRDefault="00BA5DE6" w:rsidP="00BA5DE6">
      <w:pPr>
        <w:rPr>
          <w:rFonts w:ascii="Calibri" w:hAnsi="Calibri" w:cs="Calibri"/>
        </w:rPr>
      </w:pPr>
      <w:r w:rsidRPr="0099653E">
        <w:rPr>
          <w:rFonts w:ascii="Calibri" w:hAnsi="Calibri" w:cs="Calibri"/>
        </w:rPr>
        <w:t xml:space="preserve">YT: </w:t>
      </w:r>
      <w:proofErr w:type="gramStart"/>
      <w:r w:rsidRPr="0099653E">
        <w:rPr>
          <w:rFonts w:ascii="Calibri" w:hAnsi="Calibri" w:cs="Calibri"/>
        </w:rPr>
        <w:t>youtube.com/@</w:t>
      </w:r>
      <w:proofErr w:type="gramEnd"/>
      <w:r w:rsidRPr="0099653E">
        <w:rPr>
          <w:rFonts w:ascii="Calibri" w:hAnsi="Calibri" w:cs="Calibri"/>
        </w:rPr>
        <w:t>odraedir</w:t>
      </w:r>
    </w:p>
    <w:p w14:paraId="4C764C1A" w14:textId="77777777" w:rsidR="00BA5DE6" w:rsidRPr="0099653E" w:rsidRDefault="00BA5DE6" w:rsidP="00BA5DE6">
      <w:pPr>
        <w:rPr>
          <w:rFonts w:ascii="Calibri" w:hAnsi="Calibri" w:cs="Calibri"/>
        </w:rPr>
      </w:pPr>
      <w:r w:rsidRPr="0099653E">
        <w:rPr>
          <w:rFonts w:ascii="Calibri" w:hAnsi="Calibri" w:cs="Calibri"/>
        </w:rPr>
        <w:lastRenderedPageBreak/>
        <w:t>IG: instagram.com/</w:t>
      </w:r>
      <w:proofErr w:type="spellStart"/>
      <w:r w:rsidRPr="0099653E">
        <w:rPr>
          <w:rFonts w:ascii="Calibri" w:hAnsi="Calibri" w:cs="Calibri"/>
        </w:rPr>
        <w:t>odraedirofficial</w:t>
      </w:r>
      <w:proofErr w:type="spellEnd"/>
    </w:p>
    <w:p w14:paraId="45B0CAFF" w14:textId="7152548A" w:rsidR="00296438" w:rsidRPr="0099653E" w:rsidRDefault="00BA5DE6" w:rsidP="00BA5DE6">
      <w:pPr>
        <w:rPr>
          <w:rFonts w:ascii="Calibri" w:hAnsi="Calibri" w:cs="Calibri"/>
        </w:rPr>
      </w:pPr>
      <w:proofErr w:type="spellStart"/>
      <w:r w:rsidRPr="0099653E">
        <w:rPr>
          <w:rFonts w:ascii="Calibri" w:hAnsi="Calibri" w:cs="Calibri"/>
        </w:rPr>
        <w:t>Linktree</w:t>
      </w:r>
      <w:proofErr w:type="spellEnd"/>
      <w:r w:rsidRPr="0099653E">
        <w:rPr>
          <w:rFonts w:ascii="Calibri" w:hAnsi="Calibri" w:cs="Calibri"/>
        </w:rPr>
        <w:t>: linktr.ee/</w:t>
      </w:r>
      <w:proofErr w:type="spellStart"/>
      <w:r w:rsidRPr="0099653E">
        <w:rPr>
          <w:rFonts w:ascii="Calibri" w:hAnsi="Calibri" w:cs="Calibri"/>
        </w:rPr>
        <w:t>odraedir</w:t>
      </w:r>
      <w:proofErr w:type="spellEnd"/>
    </w:p>
    <w:p w14:paraId="71619379" w14:textId="77777777" w:rsidR="0093092C" w:rsidRPr="0099653E" w:rsidRDefault="0093092C" w:rsidP="0093092C">
      <w:pPr>
        <w:rPr>
          <w:rFonts w:ascii="Calibri" w:hAnsi="Calibri" w:cs="Calibri"/>
        </w:rPr>
      </w:pPr>
    </w:p>
    <w:p w14:paraId="7EF67180" w14:textId="77777777" w:rsidR="0062654E" w:rsidRPr="0099653E" w:rsidRDefault="00000000" w:rsidP="0093092C">
      <w:pPr>
        <w:rPr>
          <w:rFonts w:ascii="Calibri" w:hAnsi="Calibri" w:cs="Calibri"/>
        </w:rPr>
      </w:pPr>
      <w:r w:rsidRPr="0099653E">
        <w:rPr>
          <w:rFonts w:ascii="Calibri" w:hAnsi="Calibri" w:cs="Calibri"/>
        </w:rPr>
        <w:t>The band's work is currently available on platforms such as Spotify, Apple Music, YouTube, Bandcamp, and others.</w:t>
      </w:r>
    </w:p>
    <w:p w14:paraId="7F0990D6" w14:textId="77777777" w:rsidR="00030B26" w:rsidRPr="0099653E" w:rsidRDefault="00030B26" w:rsidP="0093092C">
      <w:pPr>
        <w:rPr>
          <w:rFonts w:ascii="Calibri" w:hAnsi="Calibri" w:cs="Calibri"/>
        </w:rPr>
      </w:pPr>
    </w:p>
    <w:p w14:paraId="541A232C" w14:textId="77777777" w:rsidR="00030B26" w:rsidRPr="0099653E" w:rsidRDefault="00030B26" w:rsidP="00030B26">
      <w:pPr>
        <w:rPr>
          <w:rFonts w:ascii="Calibri" w:hAnsi="Calibri" w:cs="Calibri"/>
          <w:lang w:val="cs-CZ"/>
        </w:rPr>
      </w:pPr>
      <w:bookmarkStart w:id="0" w:name="_Hlk199408752"/>
      <w:proofErr w:type="spellStart"/>
      <w:r w:rsidRPr="0099653E">
        <w:rPr>
          <w:rFonts w:ascii="Calibri" w:hAnsi="Calibri" w:cs="Calibri"/>
          <w:lang w:val="cs-CZ"/>
        </w:rPr>
        <w:t>Discography</w:t>
      </w:r>
      <w:proofErr w:type="spellEnd"/>
    </w:p>
    <w:p w14:paraId="09C43DBB" w14:textId="77777777" w:rsidR="00030B26" w:rsidRPr="0099653E" w:rsidRDefault="00030B26" w:rsidP="00030B26">
      <w:pPr>
        <w:rPr>
          <w:rFonts w:ascii="Calibri" w:hAnsi="Calibri" w:cs="Calibri"/>
          <w:lang w:val="cs-CZ"/>
        </w:rPr>
      </w:pPr>
    </w:p>
    <w:p w14:paraId="4880F43E" w14:textId="77777777" w:rsidR="00030B26" w:rsidRPr="0099653E" w:rsidRDefault="00030B26" w:rsidP="00030B26">
      <w:pPr>
        <w:rPr>
          <w:rFonts w:ascii="Calibri" w:hAnsi="Calibri" w:cs="Calibri"/>
          <w:lang w:val="cs-CZ"/>
        </w:rPr>
      </w:pPr>
      <w:r w:rsidRPr="0099653E">
        <w:rPr>
          <w:rFonts w:ascii="Calibri" w:hAnsi="Calibri" w:cs="Calibri"/>
          <w:lang w:val="cs-CZ"/>
        </w:rPr>
        <w:t xml:space="preserve">2011: </w:t>
      </w:r>
      <w:proofErr w:type="spellStart"/>
      <w:r w:rsidRPr="0099653E">
        <w:rPr>
          <w:rFonts w:ascii="Calibri" w:hAnsi="Calibri" w:cs="Calibri"/>
          <w:lang w:val="cs-CZ"/>
        </w:rPr>
        <w:t>Pagan</w:t>
      </w:r>
      <w:proofErr w:type="spellEnd"/>
      <w:r w:rsidRPr="0099653E">
        <w:rPr>
          <w:rFonts w:ascii="Calibri" w:hAnsi="Calibri" w:cs="Calibri"/>
          <w:lang w:val="cs-CZ"/>
        </w:rPr>
        <w:t xml:space="preserve"> </w:t>
      </w:r>
      <w:proofErr w:type="spellStart"/>
      <w:r w:rsidRPr="0099653E">
        <w:rPr>
          <w:rFonts w:ascii="Calibri" w:hAnsi="Calibri" w:cs="Calibri"/>
          <w:lang w:val="cs-CZ"/>
        </w:rPr>
        <w:t>Forest</w:t>
      </w:r>
      <w:proofErr w:type="spellEnd"/>
      <w:r w:rsidRPr="0099653E">
        <w:rPr>
          <w:rFonts w:ascii="Calibri" w:hAnsi="Calibri" w:cs="Calibri"/>
          <w:lang w:val="cs-CZ"/>
        </w:rPr>
        <w:t xml:space="preserve"> (Demo)</w:t>
      </w:r>
    </w:p>
    <w:p w14:paraId="1626C90A" w14:textId="77777777" w:rsidR="00030B26" w:rsidRPr="0099653E" w:rsidRDefault="00030B26" w:rsidP="00030B26">
      <w:pPr>
        <w:rPr>
          <w:rFonts w:ascii="Calibri" w:hAnsi="Calibri" w:cs="Calibri"/>
          <w:lang w:val="cs-CZ"/>
        </w:rPr>
      </w:pPr>
      <w:r w:rsidRPr="0099653E">
        <w:rPr>
          <w:rFonts w:ascii="Calibri" w:hAnsi="Calibri" w:cs="Calibri"/>
          <w:lang w:val="cs-CZ"/>
        </w:rPr>
        <w:t xml:space="preserve">2012: </w:t>
      </w:r>
      <w:proofErr w:type="spellStart"/>
      <w:r w:rsidRPr="0099653E">
        <w:rPr>
          <w:rFonts w:ascii="Calibri" w:hAnsi="Calibri" w:cs="Calibri"/>
          <w:lang w:val="cs-CZ"/>
        </w:rPr>
        <w:t>Troll's</w:t>
      </w:r>
      <w:proofErr w:type="spellEnd"/>
      <w:r w:rsidRPr="0099653E">
        <w:rPr>
          <w:rFonts w:ascii="Calibri" w:hAnsi="Calibri" w:cs="Calibri"/>
          <w:lang w:val="cs-CZ"/>
        </w:rPr>
        <w:t xml:space="preserve"> </w:t>
      </w:r>
      <w:proofErr w:type="spellStart"/>
      <w:r w:rsidRPr="0099653E">
        <w:rPr>
          <w:rFonts w:ascii="Calibri" w:hAnsi="Calibri" w:cs="Calibri"/>
          <w:lang w:val="cs-CZ"/>
        </w:rPr>
        <w:t>cave</w:t>
      </w:r>
      <w:proofErr w:type="spellEnd"/>
      <w:r w:rsidRPr="0099653E">
        <w:rPr>
          <w:rFonts w:ascii="Calibri" w:hAnsi="Calibri" w:cs="Calibri"/>
          <w:lang w:val="cs-CZ"/>
        </w:rPr>
        <w:t xml:space="preserve"> (EP)</w:t>
      </w:r>
    </w:p>
    <w:p w14:paraId="68FB484A" w14:textId="77777777" w:rsidR="00030B26" w:rsidRPr="0099653E" w:rsidRDefault="00030B26" w:rsidP="00030B26">
      <w:pPr>
        <w:rPr>
          <w:rFonts w:ascii="Calibri" w:hAnsi="Calibri" w:cs="Calibri"/>
          <w:lang w:val="cs-CZ"/>
        </w:rPr>
      </w:pPr>
      <w:r w:rsidRPr="0099653E">
        <w:rPr>
          <w:rFonts w:ascii="Calibri" w:hAnsi="Calibri" w:cs="Calibri"/>
          <w:lang w:val="cs-CZ"/>
        </w:rPr>
        <w:t xml:space="preserve">2013: </w:t>
      </w:r>
      <w:proofErr w:type="spellStart"/>
      <w:r w:rsidRPr="0099653E">
        <w:rPr>
          <w:rFonts w:ascii="Calibri" w:hAnsi="Calibri" w:cs="Calibri"/>
          <w:lang w:val="cs-CZ"/>
        </w:rPr>
        <w:t>Truth</w:t>
      </w:r>
      <w:proofErr w:type="spellEnd"/>
      <w:r w:rsidRPr="0099653E">
        <w:rPr>
          <w:rFonts w:ascii="Calibri" w:hAnsi="Calibri" w:cs="Calibri"/>
          <w:lang w:val="cs-CZ"/>
        </w:rPr>
        <w:t xml:space="preserve"> </w:t>
      </w:r>
      <w:proofErr w:type="spellStart"/>
      <w:r w:rsidRPr="0099653E">
        <w:rPr>
          <w:rFonts w:ascii="Calibri" w:hAnsi="Calibri" w:cs="Calibri"/>
          <w:lang w:val="cs-CZ"/>
        </w:rPr>
        <w:t>will</w:t>
      </w:r>
      <w:proofErr w:type="spellEnd"/>
      <w:r w:rsidRPr="0099653E">
        <w:rPr>
          <w:rFonts w:ascii="Calibri" w:hAnsi="Calibri" w:cs="Calibri"/>
          <w:lang w:val="cs-CZ"/>
        </w:rPr>
        <w:t xml:space="preserve"> </w:t>
      </w:r>
      <w:proofErr w:type="spellStart"/>
      <w:r w:rsidRPr="0099653E">
        <w:rPr>
          <w:rFonts w:ascii="Calibri" w:hAnsi="Calibri" w:cs="Calibri"/>
          <w:lang w:val="cs-CZ"/>
        </w:rPr>
        <w:t>prevail</w:t>
      </w:r>
      <w:proofErr w:type="spellEnd"/>
      <w:r w:rsidRPr="0099653E">
        <w:rPr>
          <w:rFonts w:ascii="Calibri" w:hAnsi="Calibri" w:cs="Calibri"/>
          <w:lang w:val="cs-CZ"/>
        </w:rPr>
        <w:t xml:space="preserve"> (Single split </w:t>
      </w:r>
      <w:proofErr w:type="spellStart"/>
      <w:r w:rsidRPr="0099653E">
        <w:rPr>
          <w:rFonts w:ascii="Calibri" w:hAnsi="Calibri" w:cs="Calibri"/>
          <w:lang w:val="cs-CZ"/>
        </w:rPr>
        <w:t>feat</w:t>
      </w:r>
      <w:proofErr w:type="spellEnd"/>
      <w:r w:rsidRPr="0099653E">
        <w:rPr>
          <w:rFonts w:ascii="Calibri" w:hAnsi="Calibri" w:cs="Calibri"/>
          <w:lang w:val="cs-CZ"/>
        </w:rPr>
        <w:t xml:space="preserve">. </w:t>
      </w:r>
      <w:proofErr w:type="spellStart"/>
      <w:r w:rsidRPr="0099653E">
        <w:rPr>
          <w:rFonts w:ascii="Calibri" w:hAnsi="Calibri" w:cs="Calibri"/>
          <w:lang w:val="cs-CZ"/>
        </w:rPr>
        <w:t>Alpha</w:t>
      </w:r>
      <w:proofErr w:type="spellEnd"/>
      <w:r w:rsidRPr="0099653E">
        <w:rPr>
          <w:rFonts w:ascii="Calibri" w:hAnsi="Calibri" w:cs="Calibri"/>
          <w:lang w:val="cs-CZ"/>
        </w:rPr>
        <w:t xml:space="preserve"> </w:t>
      </w:r>
      <w:proofErr w:type="spellStart"/>
      <w:r w:rsidRPr="0099653E">
        <w:rPr>
          <w:rFonts w:ascii="Calibri" w:hAnsi="Calibri" w:cs="Calibri"/>
          <w:lang w:val="cs-CZ"/>
        </w:rPr>
        <w:t>Resistance</w:t>
      </w:r>
      <w:proofErr w:type="spellEnd"/>
      <w:r w:rsidRPr="0099653E">
        <w:rPr>
          <w:rFonts w:ascii="Calibri" w:hAnsi="Calibri" w:cs="Calibri"/>
          <w:lang w:val="cs-CZ"/>
        </w:rPr>
        <w:t>)</w:t>
      </w:r>
    </w:p>
    <w:p w14:paraId="0B113FEA" w14:textId="77777777" w:rsidR="00030B26" w:rsidRPr="0099653E" w:rsidRDefault="00030B26" w:rsidP="00030B26">
      <w:pPr>
        <w:rPr>
          <w:rFonts w:ascii="Calibri" w:hAnsi="Calibri" w:cs="Calibri"/>
          <w:lang w:val="cs-CZ"/>
        </w:rPr>
      </w:pPr>
      <w:r w:rsidRPr="0099653E">
        <w:rPr>
          <w:rFonts w:ascii="Calibri" w:hAnsi="Calibri" w:cs="Calibri"/>
          <w:lang w:val="cs-CZ"/>
        </w:rPr>
        <w:t xml:space="preserve">2017: </w:t>
      </w:r>
      <w:proofErr w:type="spellStart"/>
      <w:r w:rsidRPr="0099653E">
        <w:rPr>
          <w:rFonts w:ascii="Calibri" w:hAnsi="Calibri" w:cs="Calibri"/>
          <w:lang w:val="cs-CZ"/>
        </w:rPr>
        <w:t>Legends</w:t>
      </w:r>
      <w:proofErr w:type="spellEnd"/>
      <w:r w:rsidRPr="0099653E">
        <w:rPr>
          <w:rFonts w:ascii="Calibri" w:hAnsi="Calibri" w:cs="Calibri"/>
          <w:lang w:val="cs-CZ"/>
        </w:rPr>
        <w:t xml:space="preserve"> </w:t>
      </w:r>
      <w:proofErr w:type="spellStart"/>
      <w:r w:rsidRPr="0099653E">
        <w:rPr>
          <w:rFonts w:ascii="Calibri" w:hAnsi="Calibri" w:cs="Calibri"/>
          <w:lang w:val="cs-CZ"/>
        </w:rPr>
        <w:t>of</w:t>
      </w:r>
      <w:proofErr w:type="spellEnd"/>
      <w:r w:rsidRPr="0099653E">
        <w:rPr>
          <w:rFonts w:ascii="Calibri" w:hAnsi="Calibri" w:cs="Calibri"/>
          <w:lang w:val="cs-CZ"/>
        </w:rPr>
        <w:t xml:space="preserve"> </w:t>
      </w:r>
      <w:proofErr w:type="spellStart"/>
      <w:r w:rsidRPr="0099653E">
        <w:rPr>
          <w:rFonts w:ascii="Calibri" w:hAnsi="Calibri" w:cs="Calibri"/>
          <w:lang w:val="cs-CZ"/>
        </w:rPr>
        <w:t>the</w:t>
      </w:r>
      <w:proofErr w:type="spellEnd"/>
      <w:r w:rsidRPr="0099653E">
        <w:rPr>
          <w:rFonts w:ascii="Calibri" w:hAnsi="Calibri" w:cs="Calibri"/>
          <w:lang w:val="cs-CZ"/>
        </w:rPr>
        <w:t xml:space="preserve"> </w:t>
      </w:r>
      <w:proofErr w:type="spellStart"/>
      <w:r w:rsidRPr="0099653E">
        <w:rPr>
          <w:rFonts w:ascii="Calibri" w:hAnsi="Calibri" w:cs="Calibri"/>
          <w:lang w:val="cs-CZ"/>
        </w:rPr>
        <w:t>Dark</w:t>
      </w:r>
      <w:proofErr w:type="spellEnd"/>
      <w:r w:rsidRPr="0099653E">
        <w:rPr>
          <w:rFonts w:ascii="Calibri" w:hAnsi="Calibri" w:cs="Calibri"/>
          <w:lang w:val="cs-CZ"/>
        </w:rPr>
        <w:t xml:space="preserve"> Times</w:t>
      </w:r>
    </w:p>
    <w:p w14:paraId="2FCD9F3E" w14:textId="77777777" w:rsidR="00030B26" w:rsidRPr="0099653E" w:rsidRDefault="00030B26" w:rsidP="00030B26">
      <w:pPr>
        <w:rPr>
          <w:rFonts w:ascii="Calibri" w:hAnsi="Calibri" w:cs="Calibri"/>
          <w:lang w:val="cs-CZ"/>
        </w:rPr>
      </w:pPr>
      <w:r w:rsidRPr="0099653E">
        <w:rPr>
          <w:rFonts w:ascii="Calibri" w:hAnsi="Calibri" w:cs="Calibri"/>
          <w:lang w:val="cs-CZ"/>
        </w:rPr>
        <w:t xml:space="preserve">2020: </w:t>
      </w:r>
      <w:proofErr w:type="spellStart"/>
      <w:r w:rsidRPr="0099653E">
        <w:rPr>
          <w:rFonts w:ascii="Calibri" w:hAnsi="Calibri" w:cs="Calibri"/>
          <w:lang w:val="cs-CZ"/>
        </w:rPr>
        <w:t>The</w:t>
      </w:r>
      <w:proofErr w:type="spellEnd"/>
      <w:r w:rsidRPr="0099653E">
        <w:rPr>
          <w:rFonts w:ascii="Calibri" w:hAnsi="Calibri" w:cs="Calibri"/>
          <w:lang w:val="cs-CZ"/>
        </w:rPr>
        <w:t xml:space="preserve"> </w:t>
      </w:r>
      <w:proofErr w:type="spellStart"/>
      <w:r w:rsidRPr="0099653E">
        <w:rPr>
          <w:rFonts w:ascii="Calibri" w:hAnsi="Calibri" w:cs="Calibri"/>
          <w:lang w:val="cs-CZ"/>
        </w:rPr>
        <w:t>Inception</w:t>
      </w:r>
      <w:proofErr w:type="spellEnd"/>
      <w:r w:rsidRPr="0099653E">
        <w:rPr>
          <w:rFonts w:ascii="Calibri" w:hAnsi="Calibri" w:cs="Calibri"/>
          <w:lang w:val="cs-CZ"/>
        </w:rPr>
        <w:t xml:space="preserve"> (Single)</w:t>
      </w:r>
    </w:p>
    <w:p w14:paraId="7E62DFF1" w14:textId="77777777" w:rsidR="00030B26" w:rsidRPr="0099653E" w:rsidRDefault="00030B26" w:rsidP="00030B26">
      <w:pPr>
        <w:rPr>
          <w:rFonts w:ascii="Calibri" w:hAnsi="Calibri" w:cs="Calibri"/>
          <w:lang w:val="cs-CZ"/>
        </w:rPr>
      </w:pPr>
      <w:r w:rsidRPr="0099653E">
        <w:rPr>
          <w:rFonts w:ascii="Calibri" w:hAnsi="Calibri" w:cs="Calibri"/>
          <w:lang w:val="cs-CZ"/>
        </w:rPr>
        <w:t xml:space="preserve">2021: </w:t>
      </w:r>
      <w:proofErr w:type="spellStart"/>
      <w:r w:rsidRPr="0099653E">
        <w:rPr>
          <w:rFonts w:ascii="Calibri" w:hAnsi="Calibri" w:cs="Calibri"/>
          <w:lang w:val="cs-CZ"/>
        </w:rPr>
        <w:t>Treason</w:t>
      </w:r>
      <w:proofErr w:type="spellEnd"/>
      <w:r w:rsidRPr="0099653E">
        <w:rPr>
          <w:rFonts w:ascii="Calibri" w:hAnsi="Calibri" w:cs="Calibri"/>
          <w:lang w:val="cs-CZ"/>
        </w:rPr>
        <w:t xml:space="preserve"> (EP)</w:t>
      </w:r>
    </w:p>
    <w:p w14:paraId="32361943" w14:textId="77777777" w:rsidR="00030B26" w:rsidRPr="0099653E" w:rsidRDefault="00030B26" w:rsidP="00030B26">
      <w:pPr>
        <w:rPr>
          <w:rFonts w:ascii="Calibri" w:hAnsi="Calibri" w:cs="Calibri"/>
          <w:lang w:val="cs-CZ"/>
        </w:rPr>
      </w:pPr>
      <w:r w:rsidRPr="0099653E">
        <w:rPr>
          <w:rFonts w:ascii="Calibri" w:hAnsi="Calibri" w:cs="Calibri"/>
          <w:lang w:val="cs-CZ"/>
        </w:rPr>
        <w:t xml:space="preserve">2023: </w:t>
      </w:r>
      <w:proofErr w:type="spellStart"/>
      <w:r w:rsidRPr="0099653E">
        <w:rPr>
          <w:rFonts w:ascii="Calibri" w:hAnsi="Calibri" w:cs="Calibri"/>
          <w:lang w:val="cs-CZ"/>
        </w:rPr>
        <w:t>Vengeance</w:t>
      </w:r>
      <w:proofErr w:type="spellEnd"/>
    </w:p>
    <w:p w14:paraId="6AE7FBA3" w14:textId="6073EACA" w:rsidR="00030B26" w:rsidRPr="0099653E" w:rsidRDefault="00030B26" w:rsidP="00030B26">
      <w:pPr>
        <w:rPr>
          <w:rFonts w:ascii="Calibri" w:hAnsi="Calibri" w:cs="Calibri"/>
          <w:lang w:val="cs-CZ"/>
        </w:rPr>
      </w:pPr>
      <w:r w:rsidRPr="0099653E">
        <w:rPr>
          <w:rFonts w:ascii="Calibri" w:hAnsi="Calibri" w:cs="Calibri"/>
          <w:lang w:val="cs-CZ"/>
        </w:rPr>
        <w:t xml:space="preserve">2025: </w:t>
      </w:r>
      <w:proofErr w:type="spellStart"/>
      <w:r w:rsidRPr="0099653E">
        <w:rPr>
          <w:rFonts w:ascii="Calibri" w:hAnsi="Calibri" w:cs="Calibri"/>
          <w:lang w:val="cs-CZ"/>
        </w:rPr>
        <w:t>Abyss</w:t>
      </w:r>
      <w:proofErr w:type="spellEnd"/>
      <w:r w:rsidRPr="0099653E">
        <w:rPr>
          <w:rFonts w:ascii="Calibri" w:hAnsi="Calibri" w:cs="Calibri"/>
          <w:lang w:val="cs-CZ"/>
        </w:rPr>
        <w:t xml:space="preserve"> (EP)</w:t>
      </w:r>
      <w:bookmarkEnd w:id="0"/>
    </w:p>
    <w:sectPr w:rsidR="00030B26" w:rsidRPr="0099653E"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lovanseznam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lovanseznam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Seznamsodrkami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Seznamsodrkami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lovanseznam"/>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Seznamsodrkami"/>
      <w:lvlText w:val=""/>
      <w:lvlJc w:val="left"/>
      <w:pPr>
        <w:tabs>
          <w:tab w:val="num" w:pos="360"/>
        </w:tabs>
        <w:ind w:left="360" w:hanging="360"/>
      </w:pPr>
      <w:rPr>
        <w:rFonts w:ascii="Symbol" w:hAnsi="Symbol" w:hint="default"/>
      </w:rPr>
    </w:lvl>
  </w:abstractNum>
  <w:num w:numId="1" w16cid:durableId="1397433978">
    <w:abstractNumId w:val="8"/>
  </w:num>
  <w:num w:numId="2" w16cid:durableId="1692411972">
    <w:abstractNumId w:val="6"/>
  </w:num>
  <w:num w:numId="3" w16cid:durableId="2055498341">
    <w:abstractNumId w:val="5"/>
  </w:num>
  <w:num w:numId="4" w16cid:durableId="1922249705">
    <w:abstractNumId w:val="4"/>
  </w:num>
  <w:num w:numId="5" w16cid:durableId="1373848136">
    <w:abstractNumId w:val="7"/>
  </w:num>
  <w:num w:numId="6" w16cid:durableId="1914198452">
    <w:abstractNumId w:val="3"/>
  </w:num>
  <w:num w:numId="7" w16cid:durableId="1682272454">
    <w:abstractNumId w:val="2"/>
  </w:num>
  <w:num w:numId="8" w16cid:durableId="620495397">
    <w:abstractNumId w:val="1"/>
  </w:num>
  <w:num w:numId="9" w16cid:durableId="5516223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20915"/>
    <w:rsid w:val="00030B26"/>
    <w:rsid w:val="00034616"/>
    <w:rsid w:val="0006063C"/>
    <w:rsid w:val="0015074B"/>
    <w:rsid w:val="00227F28"/>
    <w:rsid w:val="0029639D"/>
    <w:rsid w:val="00296438"/>
    <w:rsid w:val="00326F90"/>
    <w:rsid w:val="00466D82"/>
    <w:rsid w:val="004D24C3"/>
    <w:rsid w:val="005205C9"/>
    <w:rsid w:val="00567E4F"/>
    <w:rsid w:val="0062654E"/>
    <w:rsid w:val="0093092C"/>
    <w:rsid w:val="0099653E"/>
    <w:rsid w:val="009E0656"/>
    <w:rsid w:val="00AA1D8D"/>
    <w:rsid w:val="00AF0D63"/>
    <w:rsid w:val="00AF2597"/>
    <w:rsid w:val="00AF7C8F"/>
    <w:rsid w:val="00B348C6"/>
    <w:rsid w:val="00B47730"/>
    <w:rsid w:val="00BA5DE6"/>
    <w:rsid w:val="00CB0664"/>
    <w:rsid w:val="00ED2B9D"/>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8E21522"/>
  <w14:defaultImageDpi w14:val="300"/>
  <w15:docId w15:val="{3C73AF10-086A-4E13-8EB7-A23CF8B12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C693F"/>
  </w:style>
  <w:style w:type="paragraph" w:styleId="Nadpis1">
    <w:name w:val="heading 1"/>
    <w:basedOn w:val="Normln"/>
    <w:next w:val="Normln"/>
    <w:link w:val="Nadpis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dpis9">
    <w:name w:val="heading 9"/>
    <w:basedOn w:val="Normln"/>
    <w:next w:val="Normln"/>
    <w:link w:val="Nadpis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E618BF"/>
    <w:pPr>
      <w:tabs>
        <w:tab w:val="center" w:pos="4680"/>
        <w:tab w:val="right" w:pos="9360"/>
      </w:tabs>
      <w:spacing w:after="0" w:line="240" w:lineRule="auto"/>
    </w:pPr>
  </w:style>
  <w:style w:type="character" w:customStyle="1" w:styleId="ZhlavChar">
    <w:name w:val="Záhlaví Char"/>
    <w:basedOn w:val="Standardnpsmoodstavce"/>
    <w:link w:val="Zhlav"/>
    <w:uiPriority w:val="99"/>
    <w:rsid w:val="00E618BF"/>
  </w:style>
  <w:style w:type="paragraph" w:styleId="Zpat">
    <w:name w:val="footer"/>
    <w:basedOn w:val="Normln"/>
    <w:link w:val="ZpatChar"/>
    <w:uiPriority w:val="99"/>
    <w:unhideWhenUsed/>
    <w:rsid w:val="00E618BF"/>
    <w:pPr>
      <w:tabs>
        <w:tab w:val="center" w:pos="4680"/>
        <w:tab w:val="right" w:pos="9360"/>
      </w:tabs>
      <w:spacing w:after="0" w:line="240" w:lineRule="auto"/>
    </w:pPr>
  </w:style>
  <w:style w:type="character" w:customStyle="1" w:styleId="ZpatChar">
    <w:name w:val="Zápatí Char"/>
    <w:basedOn w:val="Standardnpsmoodstavce"/>
    <w:link w:val="Zpat"/>
    <w:uiPriority w:val="99"/>
    <w:rsid w:val="00E618BF"/>
  </w:style>
  <w:style w:type="paragraph" w:styleId="Bezmezer">
    <w:name w:val="No Spacing"/>
    <w:uiPriority w:val="1"/>
    <w:qFormat/>
    <w:rsid w:val="00FC693F"/>
    <w:pPr>
      <w:spacing w:after="0" w:line="240" w:lineRule="auto"/>
    </w:pPr>
  </w:style>
  <w:style w:type="character" w:customStyle="1" w:styleId="Nadpis1Char">
    <w:name w:val="Nadpis 1 Char"/>
    <w:basedOn w:val="Standardnpsmoodstavce"/>
    <w:link w:val="Nadpis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Standardnpsmoodstavce"/>
    <w:link w:val="Nadpis2"/>
    <w:uiPriority w:val="9"/>
    <w:rsid w:val="00FC693F"/>
    <w:rPr>
      <w:rFonts w:asciiTheme="majorHAnsi" w:eastAsiaTheme="majorEastAsia" w:hAnsiTheme="majorHAnsi" w:cstheme="majorBidi"/>
      <w:b/>
      <w:bCs/>
      <w:color w:val="4F81BD" w:themeColor="accent1"/>
      <w:sz w:val="26"/>
      <w:szCs w:val="26"/>
    </w:rPr>
  </w:style>
  <w:style w:type="character" w:customStyle="1" w:styleId="Nadpis3Char">
    <w:name w:val="Nadpis 3 Char"/>
    <w:basedOn w:val="Standardnpsmoodstavce"/>
    <w:link w:val="Nadpis3"/>
    <w:uiPriority w:val="9"/>
    <w:rsid w:val="00FC693F"/>
    <w:rPr>
      <w:rFonts w:asciiTheme="majorHAnsi" w:eastAsiaTheme="majorEastAsia" w:hAnsiTheme="majorHAnsi" w:cstheme="majorBidi"/>
      <w:b/>
      <w:bCs/>
      <w:color w:val="4F81BD" w:themeColor="accent1"/>
    </w:rPr>
  </w:style>
  <w:style w:type="paragraph" w:styleId="Nzev">
    <w:name w:val="Title"/>
    <w:basedOn w:val="Normln"/>
    <w:next w:val="Normln"/>
    <w:link w:val="Nzev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FC693F"/>
    <w:rPr>
      <w:rFonts w:asciiTheme="majorHAnsi" w:eastAsiaTheme="majorEastAsia" w:hAnsiTheme="majorHAnsi" w:cstheme="majorBidi"/>
      <w:i/>
      <w:iCs/>
      <w:color w:val="4F81BD" w:themeColor="accent1"/>
      <w:spacing w:val="15"/>
      <w:sz w:val="24"/>
      <w:szCs w:val="24"/>
    </w:rPr>
  </w:style>
  <w:style w:type="paragraph" w:styleId="Odstavecseseznamem">
    <w:name w:val="List Paragraph"/>
    <w:basedOn w:val="Normln"/>
    <w:uiPriority w:val="34"/>
    <w:qFormat/>
    <w:rsid w:val="00FC693F"/>
    <w:pPr>
      <w:ind w:left="720"/>
      <w:contextualSpacing/>
    </w:pPr>
  </w:style>
  <w:style w:type="paragraph" w:styleId="Zkladntext">
    <w:name w:val="Body Text"/>
    <w:basedOn w:val="Normln"/>
    <w:link w:val="ZkladntextChar"/>
    <w:uiPriority w:val="99"/>
    <w:unhideWhenUsed/>
    <w:rsid w:val="00AA1D8D"/>
    <w:pPr>
      <w:spacing w:after="120"/>
    </w:pPr>
  </w:style>
  <w:style w:type="character" w:customStyle="1" w:styleId="ZkladntextChar">
    <w:name w:val="Základní text Char"/>
    <w:basedOn w:val="Standardnpsmoodstavce"/>
    <w:link w:val="Zkladntext"/>
    <w:uiPriority w:val="99"/>
    <w:rsid w:val="00AA1D8D"/>
  </w:style>
  <w:style w:type="paragraph" w:styleId="Zkladntext2">
    <w:name w:val="Body Text 2"/>
    <w:basedOn w:val="Normln"/>
    <w:link w:val="Zkladntext2Char"/>
    <w:uiPriority w:val="99"/>
    <w:unhideWhenUsed/>
    <w:rsid w:val="00AA1D8D"/>
    <w:pPr>
      <w:spacing w:after="120" w:line="480" w:lineRule="auto"/>
    </w:pPr>
  </w:style>
  <w:style w:type="character" w:customStyle="1" w:styleId="Zkladntext2Char">
    <w:name w:val="Základní text 2 Char"/>
    <w:basedOn w:val="Standardnpsmoodstavce"/>
    <w:link w:val="Zkladntext2"/>
    <w:uiPriority w:val="99"/>
    <w:rsid w:val="00AA1D8D"/>
  </w:style>
  <w:style w:type="paragraph" w:styleId="Zkladntext3">
    <w:name w:val="Body Text 3"/>
    <w:basedOn w:val="Normln"/>
    <w:link w:val="Zkladntext3Char"/>
    <w:uiPriority w:val="99"/>
    <w:unhideWhenUsed/>
    <w:rsid w:val="00AA1D8D"/>
    <w:pPr>
      <w:spacing w:after="120"/>
    </w:pPr>
    <w:rPr>
      <w:sz w:val="16"/>
      <w:szCs w:val="16"/>
    </w:rPr>
  </w:style>
  <w:style w:type="character" w:customStyle="1" w:styleId="Zkladntext3Char">
    <w:name w:val="Základní text 3 Char"/>
    <w:basedOn w:val="Standardnpsmoodstavce"/>
    <w:link w:val="Zkladntext3"/>
    <w:uiPriority w:val="99"/>
    <w:rsid w:val="00AA1D8D"/>
    <w:rPr>
      <w:sz w:val="16"/>
      <w:szCs w:val="16"/>
    </w:rPr>
  </w:style>
  <w:style w:type="paragraph" w:styleId="Seznam">
    <w:name w:val="List"/>
    <w:basedOn w:val="Normln"/>
    <w:uiPriority w:val="99"/>
    <w:unhideWhenUsed/>
    <w:rsid w:val="00AA1D8D"/>
    <w:pPr>
      <w:ind w:left="360" w:hanging="360"/>
      <w:contextualSpacing/>
    </w:pPr>
  </w:style>
  <w:style w:type="paragraph" w:styleId="Seznam2">
    <w:name w:val="List 2"/>
    <w:basedOn w:val="Normln"/>
    <w:uiPriority w:val="99"/>
    <w:unhideWhenUsed/>
    <w:rsid w:val="00326F90"/>
    <w:pPr>
      <w:ind w:left="720" w:hanging="360"/>
      <w:contextualSpacing/>
    </w:pPr>
  </w:style>
  <w:style w:type="paragraph" w:styleId="Seznam3">
    <w:name w:val="List 3"/>
    <w:basedOn w:val="Normln"/>
    <w:uiPriority w:val="99"/>
    <w:unhideWhenUsed/>
    <w:rsid w:val="00326F90"/>
    <w:pPr>
      <w:ind w:left="1080" w:hanging="360"/>
      <w:contextualSpacing/>
    </w:pPr>
  </w:style>
  <w:style w:type="paragraph" w:styleId="Seznamsodrkami">
    <w:name w:val="List Bullet"/>
    <w:basedOn w:val="Normln"/>
    <w:uiPriority w:val="99"/>
    <w:unhideWhenUsed/>
    <w:rsid w:val="00326F90"/>
    <w:pPr>
      <w:numPr>
        <w:numId w:val="1"/>
      </w:numPr>
      <w:contextualSpacing/>
    </w:pPr>
  </w:style>
  <w:style w:type="paragraph" w:styleId="Seznamsodrkami2">
    <w:name w:val="List Bullet 2"/>
    <w:basedOn w:val="Normln"/>
    <w:uiPriority w:val="99"/>
    <w:unhideWhenUsed/>
    <w:rsid w:val="00326F90"/>
    <w:pPr>
      <w:numPr>
        <w:numId w:val="2"/>
      </w:numPr>
      <w:contextualSpacing/>
    </w:pPr>
  </w:style>
  <w:style w:type="paragraph" w:styleId="Seznamsodrkami3">
    <w:name w:val="List Bullet 3"/>
    <w:basedOn w:val="Normln"/>
    <w:uiPriority w:val="99"/>
    <w:unhideWhenUsed/>
    <w:rsid w:val="00326F90"/>
    <w:pPr>
      <w:numPr>
        <w:numId w:val="3"/>
      </w:numPr>
      <w:contextualSpacing/>
    </w:pPr>
  </w:style>
  <w:style w:type="paragraph" w:styleId="slovanseznam">
    <w:name w:val="List Number"/>
    <w:basedOn w:val="Normln"/>
    <w:uiPriority w:val="99"/>
    <w:unhideWhenUsed/>
    <w:rsid w:val="00326F90"/>
    <w:pPr>
      <w:numPr>
        <w:numId w:val="5"/>
      </w:numPr>
      <w:contextualSpacing/>
    </w:pPr>
  </w:style>
  <w:style w:type="paragraph" w:styleId="slovanseznam2">
    <w:name w:val="List Number 2"/>
    <w:basedOn w:val="Normln"/>
    <w:uiPriority w:val="99"/>
    <w:unhideWhenUsed/>
    <w:rsid w:val="0029639D"/>
    <w:pPr>
      <w:numPr>
        <w:numId w:val="6"/>
      </w:numPr>
      <w:contextualSpacing/>
    </w:pPr>
  </w:style>
  <w:style w:type="paragraph" w:styleId="slovanseznam3">
    <w:name w:val="List Number 3"/>
    <w:basedOn w:val="Normln"/>
    <w:uiPriority w:val="99"/>
    <w:unhideWhenUsed/>
    <w:rsid w:val="0029639D"/>
    <w:pPr>
      <w:numPr>
        <w:numId w:val="7"/>
      </w:numPr>
      <w:contextualSpacing/>
    </w:pPr>
  </w:style>
  <w:style w:type="paragraph" w:styleId="Pokraovnseznamu">
    <w:name w:val="List Continue"/>
    <w:basedOn w:val="Normln"/>
    <w:uiPriority w:val="99"/>
    <w:unhideWhenUsed/>
    <w:rsid w:val="0029639D"/>
    <w:pPr>
      <w:spacing w:after="120"/>
      <w:ind w:left="360"/>
      <w:contextualSpacing/>
    </w:pPr>
  </w:style>
  <w:style w:type="paragraph" w:styleId="Pokraovnseznamu2">
    <w:name w:val="List Continue 2"/>
    <w:basedOn w:val="Normln"/>
    <w:uiPriority w:val="99"/>
    <w:unhideWhenUsed/>
    <w:rsid w:val="0029639D"/>
    <w:pPr>
      <w:spacing w:after="120"/>
      <w:ind w:left="720"/>
      <w:contextualSpacing/>
    </w:pPr>
  </w:style>
  <w:style w:type="paragraph" w:styleId="Pokraovnseznamu3">
    <w:name w:val="List Continue 3"/>
    <w:basedOn w:val="Normln"/>
    <w:uiPriority w:val="99"/>
    <w:unhideWhenUsed/>
    <w:rsid w:val="0029639D"/>
    <w:pPr>
      <w:spacing w:after="120"/>
      <w:ind w:left="1080"/>
      <w:contextualSpacing/>
    </w:pPr>
  </w:style>
  <w:style w:type="paragraph" w:styleId="Textmakra">
    <w:name w:val="macro"/>
    <w:link w:val="Textmakra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makraChar">
    <w:name w:val="Text makra Char"/>
    <w:basedOn w:val="Standardnpsmoodstavce"/>
    <w:link w:val="Textmakra"/>
    <w:uiPriority w:val="99"/>
    <w:rsid w:val="0029639D"/>
    <w:rPr>
      <w:rFonts w:ascii="Courier" w:hAnsi="Courier"/>
      <w:sz w:val="20"/>
      <w:szCs w:val="20"/>
    </w:rPr>
  </w:style>
  <w:style w:type="paragraph" w:styleId="Citt">
    <w:name w:val="Quote"/>
    <w:basedOn w:val="Normln"/>
    <w:next w:val="Normln"/>
    <w:link w:val="CittChar"/>
    <w:uiPriority w:val="29"/>
    <w:qFormat/>
    <w:rsid w:val="00FC693F"/>
    <w:rPr>
      <w:i/>
      <w:iCs/>
      <w:color w:val="000000" w:themeColor="text1"/>
    </w:rPr>
  </w:style>
  <w:style w:type="character" w:customStyle="1" w:styleId="CittChar">
    <w:name w:val="Citát Char"/>
    <w:basedOn w:val="Standardnpsmoodstavce"/>
    <w:link w:val="Citt"/>
    <w:uiPriority w:val="29"/>
    <w:rsid w:val="00FC693F"/>
    <w:rPr>
      <w:i/>
      <w:iCs/>
      <w:color w:val="000000" w:themeColor="text1"/>
    </w:rPr>
  </w:style>
  <w:style w:type="character" w:customStyle="1" w:styleId="Nadpis4Char">
    <w:name w:val="Nadpis 4 Char"/>
    <w:basedOn w:val="Standardnpsmoodstavce"/>
    <w:link w:val="Nadpis4"/>
    <w:uiPriority w:val="9"/>
    <w:semiHidden/>
    <w:rsid w:val="00FC693F"/>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semiHidden/>
    <w:rsid w:val="00FC693F"/>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semiHidden/>
    <w:rsid w:val="00FC693F"/>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rsid w:val="00FC693F"/>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FC693F"/>
    <w:rPr>
      <w:rFonts w:asciiTheme="majorHAnsi" w:eastAsiaTheme="majorEastAsia" w:hAnsiTheme="majorHAnsi" w:cstheme="majorBidi"/>
      <w:color w:val="4F81BD" w:themeColor="accent1"/>
      <w:sz w:val="20"/>
      <w:szCs w:val="20"/>
    </w:rPr>
  </w:style>
  <w:style w:type="character" w:customStyle="1" w:styleId="Nadpis9Char">
    <w:name w:val="Nadpis 9 Char"/>
    <w:basedOn w:val="Standardnpsmoodstavce"/>
    <w:link w:val="Nadpis9"/>
    <w:uiPriority w:val="9"/>
    <w:semiHidden/>
    <w:rsid w:val="00FC693F"/>
    <w:rPr>
      <w:rFonts w:asciiTheme="majorHAnsi" w:eastAsiaTheme="majorEastAsia" w:hAnsiTheme="majorHAnsi" w:cstheme="majorBidi"/>
      <w:i/>
      <w:iCs/>
      <w:color w:val="404040" w:themeColor="text1" w:themeTint="BF"/>
      <w:sz w:val="20"/>
      <w:szCs w:val="20"/>
    </w:rPr>
  </w:style>
  <w:style w:type="paragraph" w:styleId="Titulek">
    <w:name w:val="caption"/>
    <w:basedOn w:val="Normln"/>
    <w:next w:val="Normln"/>
    <w:uiPriority w:val="35"/>
    <w:semiHidden/>
    <w:unhideWhenUsed/>
    <w:qFormat/>
    <w:rsid w:val="00FC693F"/>
    <w:pPr>
      <w:spacing w:line="240" w:lineRule="auto"/>
    </w:pPr>
    <w:rPr>
      <w:b/>
      <w:bCs/>
      <w:color w:val="4F81BD" w:themeColor="accent1"/>
      <w:sz w:val="18"/>
      <w:szCs w:val="18"/>
    </w:rPr>
  </w:style>
  <w:style w:type="character" w:styleId="Siln">
    <w:name w:val="Strong"/>
    <w:basedOn w:val="Standardnpsmoodstavce"/>
    <w:uiPriority w:val="22"/>
    <w:qFormat/>
    <w:rsid w:val="00FC693F"/>
    <w:rPr>
      <w:b/>
      <w:bCs/>
    </w:rPr>
  </w:style>
  <w:style w:type="character" w:styleId="Zdraznn">
    <w:name w:val="Emphasis"/>
    <w:basedOn w:val="Standardnpsmoodstavce"/>
    <w:uiPriority w:val="20"/>
    <w:qFormat/>
    <w:rsid w:val="00FC693F"/>
    <w:rPr>
      <w:i/>
      <w:iCs/>
    </w:rPr>
  </w:style>
  <w:style w:type="paragraph" w:styleId="Vrazncitt">
    <w:name w:val="Intense Quote"/>
    <w:basedOn w:val="Normln"/>
    <w:next w:val="Normln"/>
    <w:link w:val="Vrazncit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FC693F"/>
    <w:rPr>
      <w:b/>
      <w:bCs/>
      <w:i/>
      <w:iCs/>
      <w:color w:val="4F81BD" w:themeColor="accent1"/>
    </w:rPr>
  </w:style>
  <w:style w:type="character" w:styleId="Zdraznnjemn">
    <w:name w:val="Subtle Emphasis"/>
    <w:basedOn w:val="Standardnpsmoodstavce"/>
    <w:uiPriority w:val="19"/>
    <w:qFormat/>
    <w:rsid w:val="00FC693F"/>
    <w:rPr>
      <w:i/>
      <w:iCs/>
      <w:color w:val="808080" w:themeColor="text1" w:themeTint="7F"/>
    </w:rPr>
  </w:style>
  <w:style w:type="character" w:styleId="Zdraznnintenzivn">
    <w:name w:val="Intense Emphasis"/>
    <w:basedOn w:val="Standardnpsmoodstavce"/>
    <w:uiPriority w:val="21"/>
    <w:qFormat/>
    <w:rsid w:val="00FC693F"/>
    <w:rPr>
      <w:b/>
      <w:bCs/>
      <w:i/>
      <w:iCs/>
      <w:color w:val="4F81BD" w:themeColor="accent1"/>
    </w:rPr>
  </w:style>
  <w:style w:type="character" w:styleId="Odkazjemn">
    <w:name w:val="Subtle Reference"/>
    <w:basedOn w:val="Standardnpsmoodstavce"/>
    <w:uiPriority w:val="31"/>
    <w:qFormat/>
    <w:rsid w:val="00FC693F"/>
    <w:rPr>
      <w:smallCaps/>
      <w:color w:val="C0504D" w:themeColor="accent2"/>
      <w:u w:val="single"/>
    </w:rPr>
  </w:style>
  <w:style w:type="character" w:styleId="Odkazintenzivn">
    <w:name w:val="Intense Reference"/>
    <w:basedOn w:val="Standardnpsmoodstavce"/>
    <w:uiPriority w:val="32"/>
    <w:qFormat/>
    <w:rsid w:val="00FC693F"/>
    <w:rPr>
      <w:b/>
      <w:bCs/>
      <w:smallCaps/>
      <w:color w:val="C0504D" w:themeColor="accent2"/>
      <w:spacing w:val="5"/>
      <w:u w:val="single"/>
    </w:rPr>
  </w:style>
  <w:style w:type="character" w:styleId="Nzevknihy">
    <w:name w:val="Book Title"/>
    <w:basedOn w:val="Standardnpsmoodstavce"/>
    <w:uiPriority w:val="33"/>
    <w:qFormat/>
    <w:rsid w:val="00FC693F"/>
    <w:rPr>
      <w:b/>
      <w:bCs/>
      <w:smallCaps/>
      <w:spacing w:val="5"/>
    </w:rPr>
  </w:style>
  <w:style w:type="paragraph" w:styleId="Nadpisobsahu">
    <w:name w:val="TOC Heading"/>
    <w:basedOn w:val="Nadpis1"/>
    <w:next w:val="Normln"/>
    <w:uiPriority w:val="39"/>
    <w:semiHidden/>
    <w:unhideWhenUsed/>
    <w:qFormat/>
    <w:rsid w:val="00FC693F"/>
    <w:pPr>
      <w:outlineLvl w:val="9"/>
    </w:pPr>
  </w:style>
  <w:style w:type="table" w:styleId="Mkatabulky">
    <w:name w:val="Table Grid"/>
    <w:basedOn w:val="Normlntabulka"/>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tlstnovn">
    <w:name w:val="Light Shading"/>
    <w:basedOn w:val="Normlntabulka"/>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tlstnovnzvraznn1">
    <w:name w:val="Light Shading Accent 1"/>
    <w:basedOn w:val="Normlntabulka"/>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tlstnovnzvraznn2">
    <w:name w:val="Light Shading Accent 2"/>
    <w:basedOn w:val="Normlntabulka"/>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tlstnovnzvraznn3">
    <w:name w:val="Light Shading Accent 3"/>
    <w:basedOn w:val="Normlntabulka"/>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tlstnovnzvraznn4">
    <w:name w:val="Light Shading Accent 4"/>
    <w:basedOn w:val="Normlntabulka"/>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tlstnovnzvraznn5">
    <w:name w:val="Light Shading Accent 5"/>
    <w:basedOn w:val="Normlntabulka"/>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tlstnovnzvraznn6">
    <w:name w:val="Light Shading Accent 6"/>
    <w:basedOn w:val="Normlntabulka"/>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Svtlseznam">
    <w:name w:val="Light List"/>
    <w:basedOn w:val="Normlntabulka"/>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tlseznamzvraznn1">
    <w:name w:val="Light List Accent 1"/>
    <w:basedOn w:val="Normlntabulka"/>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vtlseznamzvraznn2">
    <w:name w:val="Light List Accent 2"/>
    <w:basedOn w:val="Normlntabulka"/>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vtlseznamzvraznn3">
    <w:name w:val="Light List Accent 3"/>
    <w:basedOn w:val="Normlntabulka"/>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Svtlseznamzvraznn4">
    <w:name w:val="Light List Accent 4"/>
    <w:basedOn w:val="Normlntabulka"/>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Svtlseznamzvraznn5">
    <w:name w:val="Light List Accent 5"/>
    <w:basedOn w:val="Normlntabulka"/>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vtlseznamzvraznn6">
    <w:name w:val="Light List Accent 6"/>
    <w:basedOn w:val="Normlntabulka"/>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Svtlmka">
    <w:name w:val="Light Grid"/>
    <w:basedOn w:val="Normlntabulka"/>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tlmkazvraznn1">
    <w:name w:val="Light Grid Accent 1"/>
    <w:basedOn w:val="Normlntabulka"/>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tlmkazvraznn2">
    <w:name w:val="Light Grid Accent 2"/>
    <w:basedOn w:val="Normlntabulka"/>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Svtlmkazvraznn3">
    <w:name w:val="Light Grid Accent 3"/>
    <w:basedOn w:val="Normlntabulka"/>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Svtlmkazvraznn4">
    <w:name w:val="Light Grid Accent 4"/>
    <w:basedOn w:val="Normlntabulka"/>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vtlmkazvraznn5">
    <w:name w:val="Light Grid Accent 5"/>
    <w:basedOn w:val="Normlntabulka"/>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Svtlmkazvraznn6">
    <w:name w:val="Light Grid Accent 6"/>
    <w:basedOn w:val="Normlntabulka"/>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tednstnovn1">
    <w:name w:val="Medium Shading 1"/>
    <w:basedOn w:val="Normlntabulka"/>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tednstnovn1zvraznn1">
    <w:name w:val="Medium Shading 1 Accent 1"/>
    <w:basedOn w:val="Normlntabulka"/>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tednstnovn1zvraznn2">
    <w:name w:val="Medium Shading 1 Accent 2"/>
    <w:basedOn w:val="Normlntabulka"/>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tednstnovn1zvraznn3">
    <w:name w:val="Medium Shading 1 Accent 3"/>
    <w:basedOn w:val="Normlntabulka"/>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tednstnovn1zvraznn4">
    <w:name w:val="Medium Shading 1 Accent 4"/>
    <w:basedOn w:val="Normlntabulka"/>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tednstnovn1zvraznn5">
    <w:name w:val="Medium Shading 1 Accent 5"/>
    <w:basedOn w:val="Normlntabulka"/>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tednstnovn1zvraznn6">
    <w:name w:val="Medium Shading 1 Accent 6"/>
    <w:basedOn w:val="Normlntabulka"/>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tednstnovn2">
    <w:name w:val="Medium Shading 2"/>
    <w:basedOn w:val="Normlntabul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ednstnovn2zvraznn1">
    <w:name w:val="Medium Shading 2 Accent 1"/>
    <w:basedOn w:val="Normlntabul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ednstnovn2zvraznn2">
    <w:name w:val="Medium Shading 2 Accent 2"/>
    <w:basedOn w:val="Normlntabul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ednstnovn2zvraznn3">
    <w:name w:val="Medium Shading 2 Accent 3"/>
    <w:basedOn w:val="Normlntabul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ednstnovn2zvraznn4">
    <w:name w:val="Medium Shading 2 Accent 4"/>
    <w:basedOn w:val="Normlntabul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ednstnovn2zvraznn5">
    <w:name w:val="Medium Shading 2 Accent 5"/>
    <w:basedOn w:val="Normlntabul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ednstnovn2zvraznn6">
    <w:name w:val="Medium Shading 2 Accent 6"/>
    <w:basedOn w:val="Normlntabul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ednseznam1">
    <w:name w:val="Medium List 1"/>
    <w:basedOn w:val="Normlntabulka"/>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tednseznam1zvraznn1">
    <w:name w:val="Medium List 1 Accent 1"/>
    <w:basedOn w:val="Normlntabulka"/>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tednseznam1zvraznn2">
    <w:name w:val="Medium List 1 Accent 2"/>
    <w:basedOn w:val="Normlntabulka"/>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tednseznam1zvraznn3">
    <w:name w:val="Medium List 1 Accent 3"/>
    <w:basedOn w:val="Normlntabulka"/>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tednseznam1zvraznn4">
    <w:name w:val="Medium List 1 Accent 4"/>
    <w:basedOn w:val="Normlntabulka"/>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tednseznam1zvraznn5">
    <w:name w:val="Medium List 1 Accent 5"/>
    <w:basedOn w:val="Normlntabulka"/>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tednseznam1zvraznn6">
    <w:name w:val="Medium List 1 Accent 6"/>
    <w:basedOn w:val="Normlntabulka"/>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tednseznam2">
    <w:name w:val="Medium List 2"/>
    <w:basedOn w:val="Normlntabul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tednseznam2zvraznn1">
    <w:name w:val="Medium List 2 Accent 1"/>
    <w:basedOn w:val="Normlntabul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tednseznam2zvraznn2">
    <w:name w:val="Medium List 2 Accent 2"/>
    <w:basedOn w:val="Normlntabul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tednseznam2zvraznn3">
    <w:name w:val="Medium List 2 Accent 3"/>
    <w:basedOn w:val="Normlntabul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tednseznam2zvraznn4">
    <w:name w:val="Medium List 2 Accent 4"/>
    <w:basedOn w:val="Normlntabul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tednseznam2zvraznn5">
    <w:name w:val="Medium List 2 Accent 5"/>
    <w:basedOn w:val="Normlntabul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tednseznam2zvraznn6">
    <w:name w:val="Medium List 2 Accent 6"/>
    <w:basedOn w:val="Normlntabul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tednmka1">
    <w:name w:val="Medium Grid 1"/>
    <w:basedOn w:val="Normlntabulka"/>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tednmka1zvraznn1">
    <w:name w:val="Medium Grid 1 Accent 1"/>
    <w:basedOn w:val="Normlntabulka"/>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tednmka1zvraznn2">
    <w:name w:val="Medium Grid 1 Accent 2"/>
    <w:basedOn w:val="Normlntabulka"/>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tednmka1zvraznn3">
    <w:name w:val="Medium Grid 1 Accent 3"/>
    <w:basedOn w:val="Normlntabulka"/>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tednmka1zvraznn4">
    <w:name w:val="Medium Grid 1 Accent 4"/>
    <w:basedOn w:val="Normlntabulka"/>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tednmka1zvraznn5">
    <w:name w:val="Medium Grid 1 Accent 5"/>
    <w:basedOn w:val="Normlntabulka"/>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tednmka1zvraznn6">
    <w:name w:val="Medium Grid 1 Accent 6"/>
    <w:basedOn w:val="Normlntabulka"/>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tednmka2">
    <w:name w:val="Medium Grid 2"/>
    <w:basedOn w:val="Normlntabul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tednmka2zvraznn1">
    <w:name w:val="Medium Grid 2 Accent 1"/>
    <w:basedOn w:val="Normlntabul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Stednmka2zvraznn2">
    <w:name w:val="Medium Grid 2 Accent 2"/>
    <w:basedOn w:val="Normlntabul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Stednmka2zvraznn3">
    <w:name w:val="Medium Grid 2 Accent 3"/>
    <w:basedOn w:val="Normlntabul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Stednmka2zvraznn4">
    <w:name w:val="Medium Grid 2 Accent 4"/>
    <w:basedOn w:val="Normlntabul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Stednmka2zvraznn5">
    <w:name w:val="Medium Grid 2 Accent 5"/>
    <w:basedOn w:val="Normlntabul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Stednmka2zvraznn6">
    <w:name w:val="Medium Grid 2 Accent 6"/>
    <w:basedOn w:val="Normlntabul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Stednmka3">
    <w:name w:val="Medium Grid 3"/>
    <w:basedOn w:val="Normlntabul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tednmka3zvraznn1">
    <w:name w:val="Medium Grid 3 Accent 1"/>
    <w:basedOn w:val="Normlntabul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Stednmka3zvraznn2">
    <w:name w:val="Medium Grid 3 Accent 2"/>
    <w:basedOn w:val="Normlntabul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Stednmka3zvraznn3">
    <w:name w:val="Medium Grid 3 Accent 3"/>
    <w:basedOn w:val="Normlntabul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Stednmka3zvraznn4">
    <w:name w:val="Medium Grid 3 Accent 4"/>
    <w:basedOn w:val="Normlntabul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Stednmka3zvraznn5">
    <w:name w:val="Medium Grid 3 Accent 5"/>
    <w:basedOn w:val="Normlntabul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tednmka3zvraznn6">
    <w:name w:val="Medium Grid 3 Accent 6"/>
    <w:basedOn w:val="Normlntabul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mavseznam">
    <w:name w:val="Dark List"/>
    <w:basedOn w:val="Normlntabulka"/>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mavseznamzvraznn1">
    <w:name w:val="Dark List Accent 1"/>
    <w:basedOn w:val="Normlntabulka"/>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mavseznamzvraznn2">
    <w:name w:val="Dark List Accent 2"/>
    <w:basedOn w:val="Normlntabulka"/>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mavseznamzvraznn3">
    <w:name w:val="Dark List Accent 3"/>
    <w:basedOn w:val="Normlntabulka"/>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mavseznamzvraznn4">
    <w:name w:val="Dark List Accent 4"/>
    <w:basedOn w:val="Normlntabulka"/>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mavseznamzvraznn5">
    <w:name w:val="Dark List Accent 5"/>
    <w:basedOn w:val="Normlntabulka"/>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mavseznamzvraznn6">
    <w:name w:val="Dark List Accent 6"/>
    <w:basedOn w:val="Normlntabulka"/>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Barevnstnovn">
    <w:name w:val="Colorful Shading"/>
    <w:basedOn w:val="Normlntabulk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Barevnstnovnzvraznn1">
    <w:name w:val="Colorful Shading Accent 1"/>
    <w:basedOn w:val="Normlntabulk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Barevnstnovnzvraznn2">
    <w:name w:val="Colorful Shading Accent 2"/>
    <w:basedOn w:val="Normlntabulk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Barevnstnovnzvraznn3">
    <w:name w:val="Colorful Shading Accent 3"/>
    <w:basedOn w:val="Normlntabulka"/>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Barevnstnovnzvraznn4">
    <w:name w:val="Colorful Shading Accent 4"/>
    <w:basedOn w:val="Normlntabulka"/>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Barevnstnovnzvraznn5">
    <w:name w:val="Colorful Shading Accent 5"/>
    <w:basedOn w:val="Normlntabulka"/>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Barevnstnovnzvraznn6">
    <w:name w:val="Colorful Shading Accent 6"/>
    <w:basedOn w:val="Normlntabulka"/>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Barevnseznam">
    <w:name w:val="Colorful List"/>
    <w:basedOn w:val="Normlntabulka"/>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Barevnseznamzvraznn1">
    <w:name w:val="Colorful List Accent 1"/>
    <w:basedOn w:val="Normlntabulka"/>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evnseznamzvraznn2">
    <w:name w:val="Colorful List Accent 2"/>
    <w:basedOn w:val="Normlntabulka"/>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Barevnseznamzvraznn3">
    <w:name w:val="Colorful List Accent 3"/>
    <w:basedOn w:val="Normlntabulka"/>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Barevnseznamzvraznn4">
    <w:name w:val="Colorful List Accent 4"/>
    <w:basedOn w:val="Normlntabulka"/>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Barevnseznamzvraznn5">
    <w:name w:val="Colorful List Accent 5"/>
    <w:basedOn w:val="Normlntabulka"/>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Barevnseznamzvraznn6">
    <w:name w:val="Colorful List Accent 6"/>
    <w:basedOn w:val="Normlntabulka"/>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Barevnmka">
    <w:name w:val="Colorful Grid"/>
    <w:basedOn w:val="Normlntabul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Barevnmkazvraznn1">
    <w:name w:val="Colorful Grid Accent 1"/>
    <w:basedOn w:val="Normlntabul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Barevnmkazvraznn2">
    <w:name w:val="Colorful Grid Accent 2"/>
    <w:basedOn w:val="Normlntabul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Barevnmkazvraznn3">
    <w:name w:val="Colorful Grid Accent 3"/>
    <w:basedOn w:val="Normlntabul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Barevnmkazvraznn4">
    <w:name w:val="Colorful Grid Accent 4"/>
    <w:basedOn w:val="Normlntabul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Barevnmkazvraznn5">
    <w:name w:val="Colorful Grid Accent 5"/>
    <w:basedOn w:val="Normlntabul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Barevnmkazvraznn6">
    <w:name w:val="Colorful Grid Accent 6"/>
    <w:basedOn w:val="Normlntabul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textovodkaz">
    <w:name w:val="Hyperlink"/>
    <w:basedOn w:val="Standardnpsmoodstavce"/>
    <w:uiPriority w:val="99"/>
    <w:unhideWhenUsed/>
    <w:rsid w:val="00296438"/>
    <w:rPr>
      <w:color w:val="0000FF" w:themeColor="hyperlink"/>
      <w:u w:val="single"/>
    </w:rPr>
  </w:style>
  <w:style w:type="character" w:styleId="Nevyeenzmnka">
    <w:name w:val="Unresolved Mention"/>
    <w:basedOn w:val="Standardnpsmoodstavce"/>
    <w:uiPriority w:val="99"/>
    <w:semiHidden/>
    <w:unhideWhenUsed/>
    <w:rsid w:val="002964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234542">
      <w:bodyDiv w:val="1"/>
      <w:marLeft w:val="0"/>
      <w:marRight w:val="0"/>
      <w:marTop w:val="0"/>
      <w:marBottom w:val="0"/>
      <w:divBdr>
        <w:top w:val="none" w:sz="0" w:space="0" w:color="auto"/>
        <w:left w:val="none" w:sz="0" w:space="0" w:color="auto"/>
        <w:bottom w:val="none" w:sz="0" w:space="0" w:color="auto"/>
        <w:right w:val="none" w:sz="0" w:space="0" w:color="auto"/>
      </w:divBdr>
    </w:div>
    <w:div w:id="605163898">
      <w:bodyDiv w:val="1"/>
      <w:marLeft w:val="0"/>
      <w:marRight w:val="0"/>
      <w:marTop w:val="0"/>
      <w:marBottom w:val="0"/>
      <w:divBdr>
        <w:top w:val="none" w:sz="0" w:space="0" w:color="auto"/>
        <w:left w:val="none" w:sz="0" w:space="0" w:color="auto"/>
        <w:bottom w:val="none" w:sz="0" w:space="0" w:color="auto"/>
        <w:right w:val="none" w:sz="0" w:space="0" w:color="auto"/>
      </w:divBdr>
    </w:div>
    <w:div w:id="1414162950">
      <w:bodyDiv w:val="1"/>
      <w:marLeft w:val="0"/>
      <w:marRight w:val="0"/>
      <w:marTop w:val="0"/>
      <w:marBottom w:val="0"/>
      <w:divBdr>
        <w:top w:val="none" w:sz="0" w:space="0" w:color="auto"/>
        <w:left w:val="none" w:sz="0" w:space="0" w:color="auto"/>
        <w:bottom w:val="none" w:sz="0" w:space="0" w:color="auto"/>
        <w:right w:val="none" w:sz="0" w:space="0" w:color="auto"/>
      </w:divBdr>
    </w:div>
    <w:div w:id="1680086120">
      <w:bodyDiv w:val="1"/>
      <w:marLeft w:val="0"/>
      <w:marRight w:val="0"/>
      <w:marTop w:val="0"/>
      <w:marBottom w:val="0"/>
      <w:divBdr>
        <w:top w:val="none" w:sz="0" w:space="0" w:color="auto"/>
        <w:left w:val="none" w:sz="0" w:space="0" w:color="auto"/>
        <w:bottom w:val="none" w:sz="0" w:space="0" w:color="auto"/>
        <w:right w:val="none" w:sz="0" w:space="0" w:color="auto"/>
      </w:divBdr>
    </w:div>
    <w:div w:id="1783766208">
      <w:bodyDiv w:val="1"/>
      <w:marLeft w:val="0"/>
      <w:marRight w:val="0"/>
      <w:marTop w:val="0"/>
      <w:marBottom w:val="0"/>
      <w:divBdr>
        <w:top w:val="none" w:sz="0" w:space="0" w:color="auto"/>
        <w:left w:val="none" w:sz="0" w:space="0" w:color="auto"/>
        <w:bottom w:val="none" w:sz="0" w:space="0" w:color="auto"/>
        <w:right w:val="none" w:sz="0" w:space="0" w:color="auto"/>
      </w:divBdr>
    </w:div>
    <w:div w:id="2045667094">
      <w:bodyDiv w:val="1"/>
      <w:marLeft w:val="0"/>
      <w:marRight w:val="0"/>
      <w:marTop w:val="0"/>
      <w:marBottom w:val="0"/>
      <w:divBdr>
        <w:top w:val="none" w:sz="0" w:space="0" w:color="auto"/>
        <w:left w:val="none" w:sz="0" w:space="0" w:color="auto"/>
        <w:bottom w:val="none" w:sz="0" w:space="0" w:color="auto"/>
        <w:right w:val="none" w:sz="0" w:space="0" w:color="auto"/>
      </w:divBdr>
      <w:divsChild>
        <w:div w:id="4020380">
          <w:marLeft w:val="0"/>
          <w:marRight w:val="0"/>
          <w:marTop w:val="0"/>
          <w:marBottom w:val="0"/>
          <w:divBdr>
            <w:top w:val="none" w:sz="0" w:space="0" w:color="auto"/>
            <w:left w:val="none" w:sz="0" w:space="0" w:color="auto"/>
            <w:bottom w:val="none" w:sz="0" w:space="0" w:color="auto"/>
            <w:right w:val="none" w:sz="0" w:space="0" w:color="auto"/>
          </w:divBdr>
          <w:divsChild>
            <w:div w:id="776294385">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206579233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286</Words>
  <Characters>1688</Characters>
  <Application>Microsoft Office Word</Application>
  <DocSecurity>0</DocSecurity>
  <Lines>14</Lines>
  <Paragraphs>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1971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Držmíšek Jakub</cp:lastModifiedBy>
  <cp:revision>7</cp:revision>
  <dcterms:created xsi:type="dcterms:W3CDTF">2013-12-23T23:15:00Z</dcterms:created>
  <dcterms:modified xsi:type="dcterms:W3CDTF">2026-02-02T19:02:00Z</dcterms:modified>
  <cp:category/>
</cp:coreProperties>
</file>